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74C5E" w14:textId="0AF7D6A6" w:rsidR="00273E44" w:rsidRPr="001C61EE" w:rsidRDefault="00000000" w:rsidP="001C61EE">
      <w:pPr>
        <w:pStyle w:val="Titolo2"/>
        <w:jc w:val="center"/>
        <w:rPr>
          <w:rFonts w:ascii="Arial" w:hAnsi="Arial" w:cs="Arial"/>
        </w:rPr>
      </w:pPr>
      <w:r w:rsidRPr="001C61EE">
        <w:rPr>
          <w:rFonts w:ascii="Arial" w:hAnsi="Arial" w:cs="Arial"/>
        </w:rPr>
        <w:t>DOMANDA DI PROROGA</w:t>
      </w:r>
    </w:p>
    <w:p w14:paraId="4A5B190D" w14:textId="77777777" w:rsidR="001C61EE" w:rsidRPr="001C61EE" w:rsidRDefault="001C61EE" w:rsidP="001C61EE">
      <w:pPr>
        <w:ind w:left="5387"/>
        <w:rPr>
          <w:rFonts w:ascii="Arial" w:hAnsi="Arial" w:cs="Arial"/>
        </w:rPr>
      </w:pPr>
      <w:bookmarkStart w:id="0" w:name="_Hlk208137071"/>
    </w:p>
    <w:p w14:paraId="23DCF66E" w14:textId="77777777" w:rsidR="001C61EE" w:rsidRPr="001C61EE" w:rsidRDefault="001C61EE" w:rsidP="001C61EE">
      <w:pPr>
        <w:spacing w:after="0"/>
        <w:ind w:left="4678"/>
        <w:rPr>
          <w:rFonts w:ascii="Arial" w:hAnsi="Arial" w:cs="Arial"/>
        </w:rPr>
      </w:pPr>
      <w:bookmarkStart w:id="1" w:name="_Hlk208077079"/>
      <w:r w:rsidRPr="001C61EE">
        <w:rPr>
          <w:rFonts w:ascii="Arial" w:hAnsi="Arial" w:cs="Arial"/>
        </w:rPr>
        <w:t>Spett.le Agenzia Laore Sardegna</w:t>
      </w:r>
    </w:p>
    <w:p w14:paraId="6EE6AEED" w14:textId="77777777" w:rsidR="001C61EE" w:rsidRPr="001C61EE" w:rsidRDefault="001C61EE" w:rsidP="001C61EE">
      <w:pPr>
        <w:ind w:left="4678"/>
        <w:rPr>
          <w:rFonts w:ascii="Arial" w:hAnsi="Arial" w:cs="Arial"/>
        </w:rPr>
      </w:pPr>
      <w:r w:rsidRPr="001C61EE">
        <w:rPr>
          <w:rFonts w:ascii="Arial" w:hAnsi="Arial" w:cs="Arial"/>
        </w:rPr>
        <w:t>PEC: protocollo.agenzia.laore@pec.it</w:t>
      </w:r>
    </w:p>
    <w:bookmarkEnd w:id="1"/>
    <w:p w14:paraId="22D1B98E" w14:textId="77777777" w:rsidR="001C61EE" w:rsidRPr="001C61EE" w:rsidRDefault="001C61EE" w:rsidP="001C61EE">
      <w:pPr>
        <w:rPr>
          <w:rFonts w:ascii="Arial" w:hAnsi="Arial" w:cs="Arial"/>
        </w:rPr>
      </w:pPr>
    </w:p>
    <w:p w14:paraId="0549A53E" w14:textId="43649A62" w:rsidR="00273E44" w:rsidRPr="001C61EE" w:rsidRDefault="001C61EE" w:rsidP="00806322">
      <w:pPr>
        <w:jc w:val="both"/>
        <w:rPr>
          <w:rFonts w:ascii="Arial" w:hAnsi="Arial" w:cs="Arial"/>
        </w:rPr>
      </w:pPr>
      <w:bookmarkStart w:id="2" w:name="_Hlk208134965"/>
      <w:bookmarkEnd w:id="0"/>
      <w:r w:rsidRPr="001C61EE">
        <w:rPr>
          <w:rFonts w:ascii="Arial" w:hAnsi="Arial" w:cs="Arial"/>
        </w:rPr>
        <w:t xml:space="preserve">Il sottoscritto ________________________________, in qualità di legale rappresentante </w:t>
      </w:r>
      <w:r w:rsidR="00BF2F2B" w:rsidRPr="00BF2F2B">
        <w:rPr>
          <w:rFonts w:ascii="Arial" w:hAnsi="Arial" w:cs="Arial"/>
        </w:rPr>
        <w:t xml:space="preserve">dell’azienda agricola denominata ____________________, CUAA </w:t>
      </w:r>
      <w:r w:rsidRPr="001C61EE">
        <w:rPr>
          <w:rFonts w:ascii="Arial" w:hAnsi="Arial" w:cs="Arial"/>
        </w:rPr>
        <w:t xml:space="preserve">________beneficiaria del contributo concesso con </w:t>
      </w:r>
      <w:r w:rsidR="005E6248">
        <w:rPr>
          <w:rFonts w:ascii="Arial" w:hAnsi="Arial" w:cs="Arial"/>
        </w:rPr>
        <w:t>determinazione</w:t>
      </w:r>
      <w:r w:rsidRPr="001C61EE">
        <w:rPr>
          <w:rFonts w:ascii="Arial" w:hAnsi="Arial" w:cs="Arial"/>
        </w:rPr>
        <w:t xml:space="preserve"> nr ____________ del ______a valere sul Bando per il sostegno degli investimenti finalizzati alla realizzazione di riserve idriche ed antincendio e di opere per ricerche idriche nel sottosuolo</w:t>
      </w:r>
      <w:bookmarkEnd w:id="2"/>
      <w:r w:rsidR="005E6248">
        <w:rPr>
          <w:rFonts w:ascii="Arial" w:hAnsi="Arial" w:cs="Arial"/>
        </w:rPr>
        <w:t xml:space="preserve"> - </w:t>
      </w:r>
      <w:r w:rsidR="005E6248" w:rsidRPr="005E6248">
        <w:rPr>
          <w:rFonts w:ascii="Arial" w:hAnsi="Arial" w:cs="Arial"/>
        </w:rPr>
        <w:t>CUP G79I2400182000</w:t>
      </w:r>
      <w:r w:rsidRPr="001C61EE">
        <w:rPr>
          <w:rFonts w:ascii="Arial" w:hAnsi="Arial" w:cs="Arial"/>
        </w:rPr>
        <w:t>,</w:t>
      </w:r>
    </w:p>
    <w:p w14:paraId="19B198AF" w14:textId="77777777" w:rsidR="00806322" w:rsidRPr="001C61EE" w:rsidRDefault="00000000" w:rsidP="00806322">
      <w:pPr>
        <w:jc w:val="center"/>
        <w:rPr>
          <w:rFonts w:ascii="Arial" w:hAnsi="Arial" w:cs="Arial"/>
          <w:b/>
          <w:bCs/>
        </w:rPr>
      </w:pPr>
      <w:r w:rsidRPr="001C61EE">
        <w:rPr>
          <w:rFonts w:ascii="Arial" w:hAnsi="Arial" w:cs="Arial"/>
          <w:b/>
          <w:bCs/>
        </w:rPr>
        <w:t>CHIEDE</w:t>
      </w:r>
    </w:p>
    <w:p w14:paraId="15CBBC76" w14:textId="77777777" w:rsidR="001C61EE" w:rsidRPr="001C61EE" w:rsidRDefault="00000000" w:rsidP="00806322">
      <w:pPr>
        <w:jc w:val="both"/>
        <w:rPr>
          <w:rFonts w:ascii="Arial" w:hAnsi="Arial" w:cs="Arial"/>
        </w:rPr>
      </w:pPr>
      <w:r w:rsidRPr="001C61EE">
        <w:rPr>
          <w:rFonts w:ascii="Arial" w:hAnsi="Arial" w:cs="Arial"/>
        </w:rPr>
        <w:t xml:space="preserve">ai sensi dell’articolo 15 del Bando, la proroga del termine per l’esecuzione dei lavori relativi </w:t>
      </w:r>
      <w:r w:rsidR="001C61EE" w:rsidRPr="001C61EE">
        <w:rPr>
          <w:rFonts w:ascii="Arial" w:hAnsi="Arial" w:cs="Arial"/>
        </w:rPr>
        <w:t>all’intervento</w:t>
      </w:r>
    </w:p>
    <w:p w14:paraId="6C33FF8D" w14:textId="77777777" w:rsidR="001C61EE" w:rsidRPr="001C61EE" w:rsidRDefault="001C61EE" w:rsidP="001C61EE">
      <w:pPr>
        <w:spacing w:line="240" w:lineRule="auto"/>
        <w:jc w:val="both"/>
        <w:rPr>
          <w:rFonts w:ascii="Arial" w:hAnsi="Arial" w:cs="Arial"/>
        </w:rPr>
      </w:pPr>
      <w:bookmarkStart w:id="3" w:name="_Hlk208137135"/>
      <w:r w:rsidRPr="001C61EE">
        <w:rPr>
          <w:rFonts w:ascii="Arial" w:hAnsi="Arial" w:cs="Arial"/>
        </w:rPr>
        <w:t>Titolo intervento: ________________________________________________________</w:t>
      </w:r>
    </w:p>
    <w:p w14:paraId="21DFC4CD" w14:textId="77777777" w:rsidR="001C61EE" w:rsidRPr="001C61EE" w:rsidRDefault="001C61EE" w:rsidP="001C61EE">
      <w:pPr>
        <w:spacing w:line="240" w:lineRule="auto"/>
        <w:jc w:val="both"/>
        <w:rPr>
          <w:rFonts w:ascii="Arial" w:hAnsi="Arial" w:cs="Arial"/>
        </w:rPr>
      </w:pPr>
      <w:r w:rsidRPr="001C61EE">
        <w:rPr>
          <w:rFonts w:ascii="Arial" w:hAnsi="Arial" w:cs="Arial"/>
        </w:rPr>
        <w:t>Luogo di realizzazione dell’intervento: _______________________________________</w:t>
      </w:r>
    </w:p>
    <w:bookmarkEnd w:id="3"/>
    <w:p w14:paraId="5661A4AC" w14:textId="4A722937" w:rsidR="00273E44" w:rsidRPr="001C61EE" w:rsidRDefault="00000000" w:rsidP="00806322">
      <w:pPr>
        <w:jc w:val="both"/>
        <w:rPr>
          <w:rFonts w:ascii="Arial" w:hAnsi="Arial" w:cs="Arial"/>
        </w:rPr>
      </w:pPr>
      <w:r w:rsidRPr="001C61EE">
        <w:rPr>
          <w:rFonts w:ascii="Arial" w:hAnsi="Arial" w:cs="Arial"/>
        </w:rPr>
        <w:t xml:space="preserve">per un periodo di ______ </w:t>
      </w:r>
      <w:r w:rsidR="00694F5D">
        <w:rPr>
          <w:rFonts w:ascii="Arial" w:hAnsi="Arial" w:cs="Arial"/>
        </w:rPr>
        <w:t>giorni</w:t>
      </w:r>
      <w:r w:rsidRPr="001C61EE">
        <w:rPr>
          <w:rFonts w:ascii="Arial" w:hAnsi="Arial" w:cs="Arial"/>
        </w:rPr>
        <w:t>, in ragione delle seguenti motivazioni eccezionali e imprevedibili, non imputabili a carenze progettuali:</w:t>
      </w:r>
      <w:r w:rsidR="001C61EE" w:rsidRPr="001C61EE">
        <w:rPr>
          <w:rFonts w:ascii="Arial" w:hAnsi="Arial" w:cs="Arial"/>
        </w:rPr>
        <w:t xml:space="preserve"> </w:t>
      </w:r>
      <w:r w:rsidR="001C61EE" w:rsidRPr="001C61EE">
        <w:rPr>
          <w:rFonts w:ascii="Arial" w:hAnsi="Arial" w:cs="Arial"/>
          <w:i/>
          <w:iCs/>
        </w:rPr>
        <w:t>(specificare motivazioni)</w:t>
      </w:r>
      <w:r w:rsidR="001C61EE" w:rsidRPr="001C61EE">
        <w:rPr>
          <w:rFonts w:ascii="Arial" w:hAnsi="Arial" w:cs="Arial"/>
        </w:rPr>
        <w:t xml:space="preserve"> </w:t>
      </w:r>
      <w:r w:rsidRPr="001C61EE">
        <w:rPr>
          <w:rFonts w:ascii="Arial" w:hAnsi="Arial" w:cs="Arial"/>
        </w:rPr>
        <w:t>_____________________________________________________________</w:t>
      </w:r>
    </w:p>
    <w:p w14:paraId="60426C3E" w14:textId="77777777" w:rsidR="00806322" w:rsidRPr="001C61EE" w:rsidRDefault="00000000" w:rsidP="00806322">
      <w:pPr>
        <w:jc w:val="both"/>
        <w:rPr>
          <w:rFonts w:ascii="Arial" w:hAnsi="Arial" w:cs="Arial"/>
        </w:rPr>
      </w:pPr>
      <w:r w:rsidRPr="001C61EE">
        <w:rPr>
          <w:rFonts w:ascii="Arial" w:hAnsi="Arial" w:cs="Arial"/>
        </w:rPr>
        <w:t>A tal fine si allegano:</w:t>
      </w:r>
    </w:p>
    <w:p w14:paraId="6964BBE0" w14:textId="37551457" w:rsidR="00806322" w:rsidRPr="001C61EE" w:rsidRDefault="00000000" w:rsidP="00806322">
      <w:pPr>
        <w:spacing w:line="240" w:lineRule="auto"/>
        <w:jc w:val="both"/>
        <w:rPr>
          <w:rFonts w:ascii="Arial" w:hAnsi="Arial" w:cs="Arial"/>
        </w:rPr>
      </w:pPr>
      <w:r w:rsidRPr="001C61EE">
        <w:rPr>
          <w:rFonts w:ascii="Arial" w:hAnsi="Arial" w:cs="Arial"/>
        </w:rPr>
        <w:t xml:space="preserve">• </w:t>
      </w:r>
      <w:r w:rsidR="00806322" w:rsidRPr="001C61EE">
        <w:rPr>
          <w:rFonts w:ascii="Arial" w:hAnsi="Arial" w:cs="Arial"/>
        </w:rPr>
        <w:t>r</w:t>
      </w:r>
      <w:r w:rsidRPr="001C61EE">
        <w:rPr>
          <w:rFonts w:ascii="Arial" w:hAnsi="Arial" w:cs="Arial"/>
        </w:rPr>
        <w:t>elazione tecnica sullo stato di avanzamento dei lavori;</w:t>
      </w:r>
    </w:p>
    <w:p w14:paraId="0C0D42C4" w14:textId="764FAE89" w:rsidR="00806322" w:rsidRPr="001C61EE" w:rsidRDefault="00000000" w:rsidP="00806322">
      <w:pPr>
        <w:spacing w:line="240" w:lineRule="auto"/>
        <w:jc w:val="both"/>
        <w:rPr>
          <w:rFonts w:ascii="Arial" w:hAnsi="Arial" w:cs="Arial"/>
        </w:rPr>
      </w:pPr>
      <w:r w:rsidRPr="001C61EE">
        <w:rPr>
          <w:rFonts w:ascii="Arial" w:hAnsi="Arial" w:cs="Arial"/>
        </w:rPr>
        <w:t xml:space="preserve">• </w:t>
      </w:r>
      <w:r w:rsidR="00806322" w:rsidRPr="001C61EE">
        <w:rPr>
          <w:rFonts w:ascii="Arial" w:hAnsi="Arial" w:cs="Arial"/>
        </w:rPr>
        <w:t>c</w:t>
      </w:r>
      <w:r w:rsidRPr="001C61EE">
        <w:rPr>
          <w:rFonts w:ascii="Arial" w:hAnsi="Arial" w:cs="Arial"/>
        </w:rPr>
        <w:t>ronoprogramma aggiornato;</w:t>
      </w:r>
    </w:p>
    <w:p w14:paraId="536141A1" w14:textId="7842244A" w:rsidR="00273E44" w:rsidRPr="001C61EE" w:rsidRDefault="00000000" w:rsidP="00806322">
      <w:pPr>
        <w:spacing w:line="240" w:lineRule="auto"/>
        <w:jc w:val="both"/>
        <w:rPr>
          <w:rFonts w:ascii="Arial" w:hAnsi="Arial" w:cs="Arial"/>
        </w:rPr>
      </w:pPr>
      <w:r w:rsidRPr="001C61EE">
        <w:rPr>
          <w:rFonts w:ascii="Arial" w:hAnsi="Arial" w:cs="Arial"/>
        </w:rPr>
        <w:t xml:space="preserve">• </w:t>
      </w:r>
      <w:r w:rsidR="00806322" w:rsidRPr="001C61EE">
        <w:rPr>
          <w:rFonts w:ascii="Arial" w:hAnsi="Arial" w:cs="Arial"/>
        </w:rPr>
        <w:t>d</w:t>
      </w:r>
      <w:r w:rsidRPr="001C61EE">
        <w:rPr>
          <w:rFonts w:ascii="Arial" w:hAnsi="Arial" w:cs="Arial"/>
        </w:rPr>
        <w:t>ocumentazione giustificativa delle motivazioni addotte.</w:t>
      </w:r>
    </w:p>
    <w:p w14:paraId="64FEB099" w14:textId="4284B2C9" w:rsidR="00806322" w:rsidRPr="001C61EE" w:rsidRDefault="00806322" w:rsidP="00806322">
      <w:pPr>
        <w:jc w:val="center"/>
        <w:rPr>
          <w:rFonts w:ascii="Arial" w:hAnsi="Arial" w:cs="Arial"/>
          <w:b/>
          <w:bCs/>
        </w:rPr>
      </w:pPr>
      <w:r w:rsidRPr="001C61EE">
        <w:rPr>
          <w:rFonts w:ascii="Arial" w:hAnsi="Arial" w:cs="Arial"/>
          <w:b/>
          <w:bCs/>
        </w:rPr>
        <w:t>DICHIARA</w:t>
      </w:r>
    </w:p>
    <w:p w14:paraId="551F983A" w14:textId="16466E40" w:rsidR="00273E44" w:rsidRPr="001C61EE" w:rsidRDefault="00806322" w:rsidP="001C61EE">
      <w:pPr>
        <w:jc w:val="both"/>
        <w:rPr>
          <w:rFonts w:ascii="Arial" w:hAnsi="Arial" w:cs="Arial"/>
        </w:rPr>
      </w:pPr>
      <w:r w:rsidRPr="001C61EE">
        <w:rPr>
          <w:rFonts w:ascii="Arial" w:hAnsi="Arial" w:cs="Arial"/>
        </w:rPr>
        <w:t>di essere consapevole che fino all’adozione del provvedimento di autorizzazione, l’eventuale prosecuzione dei lavori avviene a rischio del Beneficiario.</w:t>
      </w:r>
    </w:p>
    <w:p w14:paraId="604C84E2" w14:textId="77777777" w:rsidR="00806322" w:rsidRPr="001C61EE" w:rsidRDefault="00806322" w:rsidP="00806322">
      <w:pPr>
        <w:rPr>
          <w:rFonts w:ascii="Arial" w:hAnsi="Arial" w:cs="Arial"/>
        </w:rPr>
      </w:pPr>
      <w:r w:rsidRPr="001C61EE">
        <w:rPr>
          <w:rFonts w:ascii="Arial" w:hAnsi="Arial" w:cs="Arial"/>
        </w:rPr>
        <w:t>Luogo e Data____________________</w:t>
      </w:r>
    </w:p>
    <w:p w14:paraId="7292B30E" w14:textId="77777777" w:rsidR="00806322" w:rsidRPr="001C61EE" w:rsidRDefault="00806322" w:rsidP="00806322">
      <w:pPr>
        <w:rPr>
          <w:rFonts w:ascii="Arial" w:hAnsi="Arial" w:cs="Arial"/>
        </w:rPr>
      </w:pPr>
    </w:p>
    <w:p w14:paraId="00EC21F1" w14:textId="77777777" w:rsidR="00806322" w:rsidRPr="001C61EE" w:rsidRDefault="00806322" w:rsidP="00806322">
      <w:pPr>
        <w:ind w:left="4253"/>
        <w:jc w:val="center"/>
        <w:rPr>
          <w:rFonts w:ascii="Arial" w:hAnsi="Arial" w:cs="Arial"/>
        </w:rPr>
      </w:pPr>
      <w:bookmarkStart w:id="4" w:name="_Hlk208077641"/>
      <w:r w:rsidRPr="001C61EE">
        <w:rPr>
          <w:rFonts w:ascii="Arial" w:hAnsi="Arial" w:cs="Arial"/>
        </w:rPr>
        <w:t>Il Legale Rappresentante del Beneficiario</w:t>
      </w:r>
    </w:p>
    <w:p w14:paraId="7DDEC5C8" w14:textId="77777777" w:rsidR="00806322" w:rsidRPr="001C61EE" w:rsidRDefault="00806322" w:rsidP="00806322">
      <w:pPr>
        <w:ind w:left="4253"/>
        <w:jc w:val="center"/>
        <w:rPr>
          <w:rFonts w:ascii="Arial" w:hAnsi="Arial" w:cs="Arial"/>
        </w:rPr>
      </w:pPr>
      <w:r w:rsidRPr="001C61EE">
        <w:rPr>
          <w:rFonts w:ascii="Arial" w:hAnsi="Arial" w:cs="Arial"/>
        </w:rPr>
        <w:t>(Firma digitale)</w:t>
      </w:r>
      <w:bookmarkEnd w:id="4"/>
    </w:p>
    <w:p w14:paraId="35545884" w14:textId="27AE2EF7" w:rsidR="00273E44" w:rsidRPr="00806322" w:rsidRDefault="00273E44" w:rsidP="00806322">
      <w:pPr>
        <w:jc w:val="both"/>
        <w:rPr>
          <w:rFonts w:ascii="Arial" w:hAnsi="Arial" w:cs="Arial"/>
        </w:rPr>
      </w:pPr>
    </w:p>
    <w:sectPr w:rsidR="00273E44" w:rsidRPr="00806322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6F69C" w14:textId="77777777" w:rsidR="00CB11B3" w:rsidRPr="001C61EE" w:rsidRDefault="00CB11B3" w:rsidP="001C61EE">
      <w:pPr>
        <w:spacing w:after="0" w:line="240" w:lineRule="auto"/>
      </w:pPr>
      <w:r w:rsidRPr="001C61EE">
        <w:separator/>
      </w:r>
    </w:p>
  </w:endnote>
  <w:endnote w:type="continuationSeparator" w:id="0">
    <w:p w14:paraId="035D5B60" w14:textId="77777777" w:rsidR="00CB11B3" w:rsidRPr="001C61EE" w:rsidRDefault="00CB11B3" w:rsidP="001C61EE">
      <w:pPr>
        <w:spacing w:after="0" w:line="240" w:lineRule="auto"/>
      </w:pPr>
      <w:r w:rsidRPr="001C61E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EA4C9" w14:textId="77777777" w:rsidR="00CB11B3" w:rsidRPr="001C61EE" w:rsidRDefault="00CB11B3" w:rsidP="001C61EE">
      <w:pPr>
        <w:spacing w:after="0" w:line="240" w:lineRule="auto"/>
      </w:pPr>
      <w:r w:rsidRPr="001C61EE">
        <w:separator/>
      </w:r>
    </w:p>
  </w:footnote>
  <w:footnote w:type="continuationSeparator" w:id="0">
    <w:p w14:paraId="6F2ED32C" w14:textId="77777777" w:rsidR="00CB11B3" w:rsidRPr="001C61EE" w:rsidRDefault="00CB11B3" w:rsidP="001C61EE">
      <w:pPr>
        <w:spacing w:after="0" w:line="240" w:lineRule="auto"/>
      </w:pPr>
      <w:r w:rsidRPr="001C61E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2434" w14:textId="2EE9F440" w:rsidR="001C61EE" w:rsidRPr="001C61EE" w:rsidRDefault="001C61EE" w:rsidP="001C61EE">
    <w:pPr>
      <w:pStyle w:val="Intestazione"/>
      <w:jc w:val="right"/>
      <w:rPr>
        <w:rFonts w:ascii="Arial" w:hAnsi="Arial" w:cs="Arial"/>
        <w:sz w:val="20"/>
        <w:szCs w:val="20"/>
      </w:rPr>
    </w:pPr>
    <w:r w:rsidRPr="001C61EE">
      <w:rPr>
        <w:rFonts w:ascii="Arial" w:hAnsi="Arial" w:cs="Arial"/>
        <w:sz w:val="20"/>
        <w:szCs w:val="20"/>
      </w:rPr>
      <w:t>Allegato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5829953">
    <w:abstractNumId w:val="8"/>
  </w:num>
  <w:num w:numId="2" w16cid:durableId="1095054652">
    <w:abstractNumId w:val="6"/>
  </w:num>
  <w:num w:numId="3" w16cid:durableId="270552515">
    <w:abstractNumId w:val="5"/>
  </w:num>
  <w:num w:numId="4" w16cid:durableId="1326124614">
    <w:abstractNumId w:val="4"/>
  </w:num>
  <w:num w:numId="5" w16cid:durableId="750274969">
    <w:abstractNumId w:val="7"/>
  </w:num>
  <w:num w:numId="6" w16cid:durableId="140974717">
    <w:abstractNumId w:val="3"/>
  </w:num>
  <w:num w:numId="7" w16cid:durableId="1127971999">
    <w:abstractNumId w:val="2"/>
  </w:num>
  <w:num w:numId="8" w16cid:durableId="759836960">
    <w:abstractNumId w:val="1"/>
  </w:num>
  <w:num w:numId="9" w16cid:durableId="996113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315C"/>
    <w:rsid w:val="0006063C"/>
    <w:rsid w:val="0015074B"/>
    <w:rsid w:val="001C61EE"/>
    <w:rsid w:val="00273E44"/>
    <w:rsid w:val="0029639D"/>
    <w:rsid w:val="00326F90"/>
    <w:rsid w:val="00592B97"/>
    <w:rsid w:val="005E6248"/>
    <w:rsid w:val="00694F5D"/>
    <w:rsid w:val="00806322"/>
    <w:rsid w:val="00AA1D8D"/>
    <w:rsid w:val="00B47730"/>
    <w:rsid w:val="00BF2F2B"/>
    <w:rsid w:val="00C9386A"/>
    <w:rsid w:val="00CB0664"/>
    <w:rsid w:val="00CB11B3"/>
    <w:rsid w:val="00DC6C24"/>
    <w:rsid w:val="00E1320D"/>
    <w:rsid w:val="00E15E3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7CF12B"/>
  <w14:defaultImageDpi w14:val="30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6</cp:revision>
  <dcterms:created xsi:type="dcterms:W3CDTF">2013-12-23T23:15:00Z</dcterms:created>
  <dcterms:modified xsi:type="dcterms:W3CDTF">2026-05-18T15:05:00Z</dcterms:modified>
  <cp:category/>
</cp:coreProperties>
</file>